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E0FA0" w14:textId="32AA80FE" w:rsidR="00F5044F" w:rsidRPr="00F5044F" w:rsidRDefault="00F5044F" w:rsidP="00F5044F">
      <w:pPr>
        <w:jc w:val="center"/>
        <w:rPr>
          <w:rFonts w:eastAsia="맑은 고딕" w:hint="eastAsia"/>
          <w:b/>
          <w:bCs/>
          <w:sz w:val="44"/>
          <w:szCs w:val="44"/>
          <w:lang w:eastAsia="ko-KR"/>
        </w:rPr>
      </w:pPr>
      <w:proofErr w:type="spellStart"/>
      <w:r w:rsidRPr="00F5044F">
        <w:rPr>
          <w:b/>
          <w:bCs/>
          <w:sz w:val="44"/>
          <w:szCs w:val="44"/>
          <w:lang w:eastAsia="ko-KR"/>
        </w:rPr>
        <w:t>테라플렉스</w:t>
      </w:r>
      <w:proofErr w:type="spellEnd"/>
      <w:r w:rsidRPr="00F5044F">
        <w:rPr>
          <w:b/>
          <w:bCs/>
          <w:sz w:val="44"/>
          <w:szCs w:val="44"/>
          <w:lang w:eastAsia="ko-KR"/>
        </w:rPr>
        <w:t xml:space="preserve"> </w:t>
      </w:r>
      <w:r w:rsidRPr="00F5044F">
        <w:rPr>
          <w:b/>
          <w:bCs/>
          <w:sz w:val="44"/>
          <w:szCs w:val="44"/>
          <w:lang w:eastAsia="ko-KR"/>
        </w:rPr>
        <w:t>타일</w:t>
      </w:r>
      <w:r w:rsidRPr="00F5044F">
        <w:rPr>
          <w:b/>
          <w:bCs/>
          <w:sz w:val="44"/>
          <w:szCs w:val="44"/>
          <w:lang w:eastAsia="ko-KR"/>
        </w:rPr>
        <w:t xml:space="preserve"> </w:t>
      </w:r>
      <w:r w:rsidRPr="00F5044F">
        <w:rPr>
          <w:b/>
          <w:bCs/>
          <w:sz w:val="44"/>
          <w:szCs w:val="44"/>
          <w:lang w:eastAsia="ko-KR"/>
        </w:rPr>
        <w:t>접착제</w:t>
      </w:r>
      <w:r w:rsidRPr="00F5044F">
        <w:rPr>
          <w:b/>
          <w:bCs/>
          <w:sz w:val="44"/>
          <w:szCs w:val="44"/>
          <w:lang w:eastAsia="ko-KR"/>
        </w:rPr>
        <w:t xml:space="preserve"> </w:t>
      </w:r>
      <w:r w:rsidRPr="00F5044F">
        <w:rPr>
          <w:rFonts w:eastAsia="맑은 고딕" w:hint="eastAsia"/>
          <w:b/>
          <w:bCs/>
          <w:sz w:val="44"/>
          <w:szCs w:val="44"/>
          <w:lang w:eastAsia="ko-KR"/>
        </w:rPr>
        <w:t>시방서</w:t>
      </w:r>
    </w:p>
    <w:p w14:paraId="5639D173" w14:textId="77777777" w:rsidR="00F238E9" w:rsidRPr="00F5044F" w:rsidRDefault="00F238E9">
      <w:pPr>
        <w:rPr>
          <w:lang w:eastAsia="ko-KR"/>
        </w:rPr>
      </w:pPr>
    </w:p>
    <w:p w14:paraId="03250432" w14:textId="77777777" w:rsidR="00F238E9" w:rsidRPr="00F5044F" w:rsidRDefault="00F5044F">
      <w:pPr>
        <w:pStyle w:val="1"/>
        <w:rPr>
          <w:color w:val="auto"/>
          <w:lang w:eastAsia="ko-KR"/>
        </w:rPr>
      </w:pPr>
      <w:r w:rsidRPr="00F5044F">
        <w:rPr>
          <w:color w:val="auto"/>
          <w:lang w:eastAsia="ko-KR"/>
        </w:rPr>
        <w:t>1</w:t>
      </w:r>
      <w:r w:rsidRPr="00F5044F">
        <w:rPr>
          <w:color w:val="auto"/>
          <w:lang w:eastAsia="ko-KR"/>
        </w:rPr>
        <w:t>장</w:t>
      </w:r>
      <w:r w:rsidRPr="00F5044F">
        <w:rPr>
          <w:color w:val="auto"/>
          <w:lang w:eastAsia="ko-KR"/>
        </w:rPr>
        <w:t xml:space="preserve">. </w:t>
      </w:r>
      <w:r w:rsidRPr="00F5044F">
        <w:rPr>
          <w:color w:val="auto"/>
          <w:lang w:eastAsia="ko-KR"/>
        </w:rPr>
        <w:t>일반사항</w:t>
      </w:r>
    </w:p>
    <w:p w14:paraId="3E1EAD5C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1.1 </w:t>
      </w:r>
      <w:r w:rsidRPr="00F5044F">
        <w:rPr>
          <w:lang w:eastAsia="ko-KR"/>
        </w:rPr>
        <w:t>적용범위</w:t>
      </w:r>
      <w:r w:rsidRPr="00F5044F">
        <w:rPr>
          <w:lang w:eastAsia="ko-KR"/>
        </w:rPr>
        <w:br/>
        <w:t xml:space="preserve">- </w:t>
      </w:r>
      <w:r w:rsidRPr="00F5044F">
        <w:rPr>
          <w:lang w:eastAsia="ko-KR"/>
        </w:rPr>
        <w:t>본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시방서는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외장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마감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테라플렉스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접착제를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이용한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공사에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적용하며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외단열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마감이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포함된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건축물의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외벽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마감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공정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전반에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활용될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있다</w:t>
      </w:r>
      <w:r w:rsidRPr="00F5044F">
        <w:rPr>
          <w:lang w:eastAsia="ko-KR"/>
        </w:rPr>
        <w:t>.</w:t>
      </w:r>
    </w:p>
    <w:p w14:paraId="39ED68EF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1.2 </w:t>
      </w:r>
      <w:r w:rsidRPr="00F5044F">
        <w:rPr>
          <w:lang w:eastAsia="ko-KR"/>
        </w:rPr>
        <w:t>관련시방</w:t>
      </w:r>
      <w:r w:rsidRPr="00F5044F">
        <w:rPr>
          <w:lang w:eastAsia="ko-KR"/>
        </w:rPr>
        <w:br/>
        <w:t xml:space="preserve">- </w:t>
      </w:r>
      <w:r w:rsidRPr="00F5044F">
        <w:rPr>
          <w:lang w:eastAsia="ko-KR"/>
        </w:rPr>
        <w:t>본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시방서에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명기되지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사항은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관련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국가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표준</w:t>
      </w:r>
      <w:r w:rsidRPr="00F5044F">
        <w:rPr>
          <w:lang w:eastAsia="ko-KR"/>
        </w:rPr>
        <w:t xml:space="preserve">(KS)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제조사의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기술사양서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기타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관계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법령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기준을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따른다</w:t>
      </w:r>
      <w:r w:rsidRPr="00F5044F">
        <w:rPr>
          <w:lang w:eastAsia="ko-KR"/>
        </w:rPr>
        <w:t>.</w:t>
      </w:r>
    </w:p>
    <w:p w14:paraId="63DF6061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1.3 </w:t>
      </w:r>
      <w:r w:rsidRPr="00F5044F">
        <w:rPr>
          <w:lang w:eastAsia="ko-KR"/>
        </w:rPr>
        <w:t>적용규준</w:t>
      </w:r>
      <w:r w:rsidRPr="00F5044F">
        <w:rPr>
          <w:lang w:eastAsia="ko-KR"/>
        </w:rPr>
        <w:br/>
        <w:t>- KS F 8414 (</w:t>
      </w:r>
      <w:r w:rsidRPr="00F5044F">
        <w:rPr>
          <w:lang w:eastAsia="ko-KR"/>
        </w:rPr>
        <w:t>건축용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단열재의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화재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방법</w:t>
      </w:r>
      <w:r w:rsidRPr="00F5044F">
        <w:rPr>
          <w:lang w:eastAsia="ko-KR"/>
        </w:rPr>
        <w:t>), KS L 1593 (</w:t>
      </w:r>
      <w:r w:rsidRPr="00F5044F">
        <w:rPr>
          <w:lang w:eastAsia="ko-KR"/>
        </w:rPr>
        <w:t>타일용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접착제</w:t>
      </w:r>
      <w:r w:rsidRPr="00F5044F">
        <w:rPr>
          <w:lang w:eastAsia="ko-KR"/>
        </w:rPr>
        <w:t xml:space="preserve">), ISO 13007 </w:t>
      </w:r>
      <w:r w:rsidRPr="00F5044F">
        <w:rPr>
          <w:lang w:eastAsia="ko-KR"/>
        </w:rPr>
        <w:t>등</w:t>
      </w:r>
    </w:p>
    <w:p w14:paraId="0B8154FD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1.4 </w:t>
      </w:r>
      <w:r w:rsidRPr="00F5044F">
        <w:rPr>
          <w:lang w:eastAsia="ko-KR"/>
        </w:rPr>
        <w:t>제출물</w:t>
      </w:r>
      <w:r w:rsidRPr="00F5044F">
        <w:rPr>
          <w:lang w:eastAsia="ko-KR"/>
        </w:rPr>
        <w:br/>
        <w:t xml:space="preserve">- </w:t>
      </w:r>
      <w:r w:rsidRPr="00F5044F">
        <w:rPr>
          <w:lang w:eastAsia="ko-KR"/>
        </w:rPr>
        <w:t>제품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시험성적서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품질관리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계획서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시공계획서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자재납품서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완료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품질보증서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AS </w:t>
      </w:r>
      <w:r w:rsidRPr="00F5044F">
        <w:rPr>
          <w:lang w:eastAsia="ko-KR"/>
        </w:rPr>
        <w:t>계획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포함</w:t>
      </w:r>
    </w:p>
    <w:p w14:paraId="7BA62906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1.5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자격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요건</w:t>
      </w:r>
      <w:r w:rsidRPr="00F5044F">
        <w:rPr>
          <w:lang w:eastAsia="ko-KR"/>
        </w:rPr>
        <w:br/>
        <w:t xml:space="preserve">- </w:t>
      </w:r>
      <w:r w:rsidRPr="00F5044F">
        <w:rPr>
          <w:lang w:eastAsia="ko-KR"/>
        </w:rPr>
        <w:t>본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제품은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제조사의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기술교육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이수자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관련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자격을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갖춘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업체에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한하여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있으며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데모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통해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품질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확인을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선행해야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3080D772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1.6 </w:t>
      </w:r>
      <w:r w:rsidRPr="00F5044F">
        <w:rPr>
          <w:lang w:eastAsia="ko-KR"/>
        </w:rPr>
        <w:t>자재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운반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보관</w:t>
      </w:r>
      <w:r w:rsidRPr="00F5044F">
        <w:rPr>
          <w:lang w:eastAsia="ko-KR"/>
        </w:rPr>
        <w:br/>
        <w:t xml:space="preserve">- </w:t>
      </w:r>
      <w:r w:rsidRPr="00F5044F">
        <w:rPr>
          <w:lang w:eastAsia="ko-KR"/>
        </w:rPr>
        <w:t>자재는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수분과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직사광선을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피하여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통풍이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되는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실내에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보관해야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온도변화가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현장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외부에는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보관하지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않는다</w:t>
      </w:r>
      <w:r w:rsidRPr="00F5044F">
        <w:rPr>
          <w:lang w:eastAsia="ko-KR"/>
        </w:rPr>
        <w:t xml:space="preserve">. </w:t>
      </w:r>
      <w:r w:rsidRPr="00F5044F">
        <w:rPr>
          <w:lang w:eastAsia="ko-KR"/>
        </w:rPr>
        <w:t>밀봉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상태를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유지하고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유통기한</w:t>
      </w:r>
      <w:r w:rsidRPr="00F5044F">
        <w:rPr>
          <w:lang w:eastAsia="ko-KR"/>
        </w:rPr>
        <w:t>(12</w:t>
      </w:r>
      <w:r w:rsidRPr="00F5044F">
        <w:rPr>
          <w:lang w:eastAsia="ko-KR"/>
        </w:rPr>
        <w:t>개월</w:t>
      </w:r>
      <w:r w:rsidRPr="00F5044F">
        <w:rPr>
          <w:lang w:eastAsia="ko-KR"/>
        </w:rPr>
        <w:t>)</w:t>
      </w:r>
      <w:r w:rsidRPr="00F5044F">
        <w:rPr>
          <w:lang w:eastAsia="ko-KR"/>
        </w:rPr>
        <w:t>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경과한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자재는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사용하지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않는다</w:t>
      </w:r>
      <w:r w:rsidRPr="00F5044F">
        <w:rPr>
          <w:lang w:eastAsia="ko-KR"/>
        </w:rPr>
        <w:t>.</w:t>
      </w:r>
    </w:p>
    <w:p w14:paraId="59D60B73" w14:textId="77777777" w:rsidR="00F238E9" w:rsidRPr="00F5044F" w:rsidRDefault="00F5044F">
      <w:pPr>
        <w:pStyle w:val="1"/>
        <w:rPr>
          <w:color w:val="auto"/>
          <w:lang w:eastAsia="ko-KR"/>
        </w:rPr>
      </w:pPr>
      <w:r w:rsidRPr="00F5044F">
        <w:rPr>
          <w:color w:val="auto"/>
          <w:lang w:eastAsia="ko-KR"/>
        </w:rPr>
        <w:t>2</w:t>
      </w:r>
      <w:r w:rsidRPr="00F5044F">
        <w:rPr>
          <w:color w:val="auto"/>
          <w:lang w:eastAsia="ko-KR"/>
        </w:rPr>
        <w:t>장</w:t>
      </w:r>
      <w:r w:rsidRPr="00F5044F">
        <w:rPr>
          <w:color w:val="auto"/>
          <w:lang w:eastAsia="ko-KR"/>
        </w:rPr>
        <w:t xml:space="preserve">. </w:t>
      </w:r>
      <w:r w:rsidRPr="00F5044F">
        <w:rPr>
          <w:color w:val="auto"/>
          <w:lang w:eastAsia="ko-KR"/>
        </w:rPr>
        <w:t>자재</w:t>
      </w:r>
    </w:p>
    <w:p w14:paraId="03822F38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제품명</w:t>
      </w:r>
      <w:r w:rsidRPr="00F5044F">
        <w:rPr>
          <w:lang w:eastAsia="ko-KR"/>
        </w:rPr>
        <w:t>: TERRA FLEX (</w:t>
      </w:r>
      <w:proofErr w:type="spellStart"/>
      <w:r w:rsidRPr="00F5044F">
        <w:rPr>
          <w:lang w:eastAsia="ko-KR"/>
        </w:rPr>
        <w:t>테라플렉스</w:t>
      </w:r>
      <w:proofErr w:type="spellEnd"/>
      <w:r w:rsidRPr="00F5044F">
        <w:rPr>
          <w:lang w:eastAsia="ko-KR"/>
        </w:rPr>
        <w:t>)</w:t>
      </w:r>
    </w:p>
    <w:p w14:paraId="345A3529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lastRenderedPageBreak/>
        <w:t xml:space="preserve">- </w:t>
      </w:r>
      <w:r w:rsidRPr="00F5044F">
        <w:rPr>
          <w:lang w:eastAsia="ko-KR"/>
        </w:rPr>
        <w:t>제조사</w:t>
      </w:r>
      <w:r w:rsidRPr="00F5044F">
        <w:rPr>
          <w:lang w:eastAsia="ko-KR"/>
        </w:rPr>
        <w:t>: (</w:t>
      </w:r>
      <w:r w:rsidRPr="00F5044F">
        <w:rPr>
          <w:lang w:eastAsia="ko-KR"/>
        </w:rPr>
        <w:t>주</w:t>
      </w:r>
      <w:r w:rsidRPr="00F5044F">
        <w:rPr>
          <w:lang w:eastAsia="ko-KR"/>
        </w:rPr>
        <w:t>)</w:t>
      </w:r>
      <w:r w:rsidRPr="00F5044F">
        <w:rPr>
          <w:lang w:eastAsia="ko-KR"/>
        </w:rPr>
        <w:t>미트하임</w:t>
      </w:r>
    </w:p>
    <w:p w14:paraId="03B63A1E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유형</w:t>
      </w:r>
      <w:r w:rsidRPr="00F5044F">
        <w:rPr>
          <w:lang w:eastAsia="ko-KR"/>
        </w:rPr>
        <w:t xml:space="preserve">: </w:t>
      </w:r>
      <w:proofErr w:type="spellStart"/>
      <w:r w:rsidRPr="00F5044F">
        <w:rPr>
          <w:lang w:eastAsia="ko-KR"/>
        </w:rPr>
        <w:t>폴리머계</w:t>
      </w:r>
      <w:proofErr w:type="spellEnd"/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고접착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접착제</w:t>
      </w:r>
    </w:p>
    <w:p w14:paraId="00E04AAC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주요성분</w:t>
      </w:r>
      <w:r w:rsidRPr="00F5044F">
        <w:rPr>
          <w:lang w:eastAsia="ko-KR"/>
        </w:rPr>
        <w:t xml:space="preserve">: </w:t>
      </w:r>
      <w:r w:rsidRPr="00F5044F">
        <w:rPr>
          <w:lang w:eastAsia="ko-KR"/>
        </w:rPr>
        <w:t>고성능</w:t>
      </w:r>
      <w:r w:rsidRPr="00F5044F">
        <w:rPr>
          <w:lang w:eastAsia="ko-KR"/>
        </w:rPr>
        <w:t xml:space="preserve"> VINNAPAS® </w:t>
      </w:r>
      <w:r w:rsidRPr="00F5044F">
        <w:rPr>
          <w:lang w:eastAsia="ko-KR"/>
        </w:rPr>
        <w:t>폴리머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파우더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고강도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시멘트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정제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규사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화이버</w:t>
      </w:r>
      <w:proofErr w:type="spellEnd"/>
    </w:p>
    <w:p w14:paraId="379D5DAF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포장단위</w:t>
      </w:r>
      <w:r w:rsidRPr="00F5044F">
        <w:rPr>
          <w:lang w:eastAsia="ko-KR"/>
        </w:rPr>
        <w:t>: 20kg/</w:t>
      </w:r>
      <w:r w:rsidRPr="00F5044F">
        <w:rPr>
          <w:lang w:eastAsia="ko-KR"/>
        </w:rPr>
        <w:t>포</w:t>
      </w:r>
    </w:p>
    <w:p w14:paraId="2B1FDB11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혼합비</w:t>
      </w:r>
      <w:r w:rsidRPr="00F5044F">
        <w:rPr>
          <w:lang w:eastAsia="ko-KR"/>
        </w:rPr>
        <w:t>: 5.5~6ℓ/</w:t>
      </w:r>
      <w:r w:rsidRPr="00F5044F">
        <w:rPr>
          <w:lang w:eastAsia="ko-KR"/>
        </w:rPr>
        <w:t>포</w:t>
      </w:r>
    </w:p>
    <w:p w14:paraId="0023EDFA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색상</w:t>
      </w:r>
      <w:r w:rsidRPr="00F5044F">
        <w:rPr>
          <w:lang w:eastAsia="ko-KR"/>
        </w:rPr>
        <w:t xml:space="preserve">: </w:t>
      </w:r>
      <w:r w:rsidRPr="00F5044F">
        <w:rPr>
          <w:lang w:eastAsia="ko-KR"/>
        </w:rPr>
        <w:t>회백색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분말</w:t>
      </w:r>
    </w:p>
    <w:p w14:paraId="7D6D3847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주요특징</w:t>
      </w:r>
      <w:r w:rsidRPr="00F5044F">
        <w:rPr>
          <w:lang w:eastAsia="ko-KR"/>
        </w:rPr>
        <w:t>:</w:t>
      </w:r>
    </w:p>
    <w:p w14:paraId="6214FF4B" w14:textId="77777777" w:rsidR="00F238E9" w:rsidRPr="00F5044F" w:rsidRDefault="00F5044F">
      <w:pPr>
        <w:pStyle w:val="a0"/>
        <w:rPr>
          <w:lang w:eastAsia="ko-KR"/>
        </w:rPr>
      </w:pPr>
      <w:r w:rsidRPr="00F5044F">
        <w:rPr>
          <w:lang w:eastAsia="ko-KR"/>
        </w:rPr>
        <w:t>· Op</w:t>
      </w:r>
      <w:r w:rsidRPr="00F5044F">
        <w:rPr>
          <w:lang w:eastAsia="ko-KR"/>
        </w:rPr>
        <w:t xml:space="preserve">en Time: </w:t>
      </w:r>
      <w:r w:rsidRPr="00F5044F">
        <w:rPr>
          <w:lang w:eastAsia="ko-KR"/>
        </w:rPr>
        <w:t>약</w:t>
      </w:r>
      <w:r w:rsidRPr="00F5044F">
        <w:rPr>
          <w:lang w:eastAsia="ko-KR"/>
        </w:rPr>
        <w:t xml:space="preserve"> 20</w:t>
      </w:r>
      <w:r w:rsidRPr="00F5044F">
        <w:rPr>
          <w:lang w:eastAsia="ko-KR"/>
        </w:rPr>
        <w:t>분으로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넉넉한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작업시간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확보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가능</w:t>
      </w:r>
    </w:p>
    <w:p w14:paraId="5A92C014" w14:textId="77777777" w:rsidR="00F238E9" w:rsidRPr="00F5044F" w:rsidRDefault="00F5044F">
      <w:pPr>
        <w:pStyle w:val="a0"/>
        <w:rPr>
          <w:lang w:eastAsia="ko-KR"/>
        </w:rPr>
      </w:pPr>
      <w:r w:rsidRPr="00F5044F">
        <w:rPr>
          <w:lang w:eastAsia="ko-KR"/>
        </w:rPr>
        <w:t xml:space="preserve">·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조정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가능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시간</w:t>
      </w:r>
      <w:r w:rsidRPr="00F5044F">
        <w:rPr>
          <w:lang w:eastAsia="ko-KR"/>
        </w:rPr>
        <w:t>: 10~15</w:t>
      </w:r>
      <w:r w:rsidRPr="00F5044F">
        <w:rPr>
          <w:lang w:eastAsia="ko-KR"/>
        </w:rPr>
        <w:t>분으로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정밀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용이</w:t>
      </w:r>
    </w:p>
    <w:p w14:paraId="4ADFA551" w14:textId="77777777" w:rsidR="00F238E9" w:rsidRPr="00F5044F" w:rsidRDefault="00F5044F">
      <w:pPr>
        <w:pStyle w:val="a0"/>
        <w:rPr>
          <w:lang w:eastAsia="ko-KR"/>
        </w:rPr>
      </w:pPr>
      <w:r w:rsidRPr="00F5044F">
        <w:rPr>
          <w:lang w:eastAsia="ko-KR"/>
        </w:rPr>
        <w:t xml:space="preserve">· </w:t>
      </w:r>
      <w:r w:rsidRPr="00F5044F">
        <w:rPr>
          <w:lang w:eastAsia="ko-KR"/>
        </w:rPr>
        <w:t>흡수율이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낮은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고밀도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점토타일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자기질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타일에도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강력한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제공</w:t>
      </w:r>
    </w:p>
    <w:p w14:paraId="00D5FD68" w14:textId="77777777" w:rsidR="00F238E9" w:rsidRPr="00F5044F" w:rsidRDefault="00F5044F">
      <w:pPr>
        <w:pStyle w:val="a0"/>
        <w:rPr>
          <w:lang w:eastAsia="ko-KR"/>
        </w:rPr>
      </w:pPr>
      <w:r w:rsidRPr="00F5044F">
        <w:rPr>
          <w:lang w:eastAsia="ko-KR"/>
        </w:rPr>
        <w:t xml:space="preserve">· KS F 8414 </w:t>
      </w:r>
      <w:r w:rsidRPr="00F5044F">
        <w:rPr>
          <w:lang w:eastAsia="ko-KR"/>
        </w:rPr>
        <w:t>시험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기준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충족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준불연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단열재와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동시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가능</w:t>
      </w:r>
    </w:p>
    <w:p w14:paraId="2C671E41" w14:textId="77777777" w:rsidR="00F238E9" w:rsidRPr="00F5044F" w:rsidRDefault="00F5044F">
      <w:pPr>
        <w:pStyle w:val="a0"/>
        <w:rPr>
          <w:lang w:eastAsia="ko-KR"/>
        </w:rPr>
      </w:pPr>
      <w:r w:rsidRPr="00F5044F">
        <w:rPr>
          <w:lang w:eastAsia="ko-KR"/>
        </w:rPr>
        <w:t xml:space="preserve">· </w:t>
      </w:r>
      <w:proofErr w:type="spellStart"/>
      <w:r w:rsidRPr="00F5044F">
        <w:rPr>
          <w:lang w:eastAsia="ko-KR"/>
        </w:rPr>
        <w:t>동결융해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고온습윤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순환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조건에서도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성능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유지</w:t>
      </w:r>
      <w:r w:rsidRPr="00F5044F">
        <w:rPr>
          <w:lang w:eastAsia="ko-KR"/>
        </w:rPr>
        <w:t xml:space="preserve"> (</w:t>
      </w:r>
      <w:r w:rsidRPr="00F5044F">
        <w:rPr>
          <w:lang w:eastAsia="ko-KR"/>
        </w:rPr>
        <w:t>내구성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우수</w:t>
      </w:r>
      <w:r w:rsidRPr="00F5044F">
        <w:rPr>
          <w:lang w:eastAsia="ko-KR"/>
        </w:rPr>
        <w:t>)</w:t>
      </w:r>
    </w:p>
    <w:p w14:paraId="0B00622F" w14:textId="77777777" w:rsidR="00F238E9" w:rsidRPr="00F5044F" w:rsidRDefault="00F5044F">
      <w:pPr>
        <w:pStyle w:val="1"/>
        <w:rPr>
          <w:color w:val="auto"/>
          <w:lang w:eastAsia="ko-KR"/>
        </w:rPr>
      </w:pPr>
      <w:r w:rsidRPr="00F5044F">
        <w:rPr>
          <w:color w:val="auto"/>
          <w:lang w:eastAsia="ko-KR"/>
        </w:rPr>
        <w:t>3</w:t>
      </w:r>
      <w:r w:rsidRPr="00F5044F">
        <w:rPr>
          <w:color w:val="auto"/>
          <w:lang w:eastAsia="ko-KR"/>
        </w:rPr>
        <w:t>장</w:t>
      </w:r>
      <w:r w:rsidRPr="00F5044F">
        <w:rPr>
          <w:color w:val="auto"/>
          <w:lang w:eastAsia="ko-KR"/>
        </w:rPr>
        <w:t xml:space="preserve">. </w:t>
      </w:r>
      <w:r w:rsidRPr="00F5044F">
        <w:rPr>
          <w:color w:val="auto"/>
          <w:lang w:eastAsia="ko-KR"/>
        </w:rPr>
        <w:t>시공</w:t>
      </w:r>
    </w:p>
    <w:p w14:paraId="28C35764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3.1 </w:t>
      </w:r>
      <w:proofErr w:type="spellStart"/>
      <w:r w:rsidRPr="00F5044F">
        <w:rPr>
          <w:lang w:eastAsia="ko-KR"/>
        </w:rPr>
        <w:t>바탕면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정리</w:t>
      </w:r>
    </w:p>
    <w:p w14:paraId="68FC5CE6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접착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대상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부위는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건조하고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청결해야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유분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먼지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박리층</w:t>
      </w:r>
      <w:proofErr w:type="spellEnd"/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이물질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등은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반드시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제거해야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3484C347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콘크리트는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타설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최소</w:t>
      </w:r>
      <w:r w:rsidRPr="00F5044F">
        <w:rPr>
          <w:lang w:eastAsia="ko-KR"/>
        </w:rPr>
        <w:t xml:space="preserve"> 7</w:t>
      </w:r>
      <w:r w:rsidRPr="00F5044F">
        <w:rPr>
          <w:lang w:eastAsia="ko-KR"/>
        </w:rPr>
        <w:t>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이상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미장면은</w:t>
      </w:r>
      <w:r w:rsidRPr="00F5044F">
        <w:rPr>
          <w:lang w:eastAsia="ko-KR"/>
        </w:rPr>
        <w:t xml:space="preserve"> 16</w:t>
      </w:r>
      <w:r w:rsidRPr="00F5044F">
        <w:rPr>
          <w:lang w:eastAsia="ko-KR"/>
        </w:rPr>
        <w:t>시간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이상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경과된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건조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상태에서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가능하다</w:t>
      </w:r>
      <w:r w:rsidRPr="00F5044F">
        <w:rPr>
          <w:lang w:eastAsia="ko-KR"/>
        </w:rPr>
        <w:t>.</w:t>
      </w:r>
    </w:p>
    <w:p w14:paraId="6444432C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3.2 </w:t>
      </w:r>
      <w:r w:rsidRPr="00F5044F">
        <w:rPr>
          <w:lang w:eastAsia="ko-KR"/>
        </w:rPr>
        <w:t>혼합</w:t>
      </w:r>
    </w:p>
    <w:p w14:paraId="29D1DAA8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깨끗한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용기에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물</w:t>
      </w:r>
      <w:r w:rsidRPr="00F5044F">
        <w:rPr>
          <w:lang w:eastAsia="ko-KR"/>
        </w:rPr>
        <w:t xml:space="preserve"> 5.5~6ℓ</w:t>
      </w:r>
      <w:r w:rsidRPr="00F5044F">
        <w:rPr>
          <w:lang w:eastAsia="ko-KR"/>
        </w:rPr>
        <w:t>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먼저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넣고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테라플렉스</w:t>
      </w:r>
      <w:proofErr w:type="spellEnd"/>
      <w:r w:rsidRPr="00F5044F">
        <w:rPr>
          <w:lang w:eastAsia="ko-KR"/>
        </w:rPr>
        <w:t xml:space="preserve"> 20kg 1</w:t>
      </w:r>
      <w:r w:rsidRPr="00F5044F">
        <w:rPr>
          <w:lang w:eastAsia="ko-KR"/>
        </w:rPr>
        <w:t>포를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서서히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투입하면서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전동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교반기로</w:t>
      </w:r>
      <w:r w:rsidRPr="00F5044F">
        <w:rPr>
          <w:lang w:eastAsia="ko-KR"/>
        </w:rPr>
        <w:t xml:space="preserve"> 3</w:t>
      </w:r>
      <w:r w:rsidRPr="00F5044F">
        <w:rPr>
          <w:lang w:eastAsia="ko-KR"/>
        </w:rPr>
        <w:t>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이상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혼합한다</w:t>
      </w:r>
      <w:r w:rsidRPr="00F5044F">
        <w:rPr>
          <w:lang w:eastAsia="ko-KR"/>
        </w:rPr>
        <w:t>.</w:t>
      </w:r>
    </w:p>
    <w:p w14:paraId="72BE398B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혼합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후</w:t>
      </w:r>
      <w:r w:rsidRPr="00F5044F">
        <w:rPr>
          <w:lang w:eastAsia="ko-KR"/>
        </w:rPr>
        <w:t xml:space="preserve"> 2~3</w:t>
      </w:r>
      <w:r w:rsidRPr="00F5044F">
        <w:rPr>
          <w:lang w:eastAsia="ko-KR"/>
        </w:rPr>
        <w:t>분간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안정화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시간을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뒤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다시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재교반하여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도포한다</w:t>
      </w:r>
      <w:r w:rsidRPr="00F5044F">
        <w:rPr>
          <w:lang w:eastAsia="ko-KR"/>
        </w:rPr>
        <w:t>.</w:t>
      </w:r>
    </w:p>
    <w:p w14:paraId="06B27386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3.3 </w:t>
      </w:r>
      <w:r w:rsidRPr="00F5044F">
        <w:rPr>
          <w:lang w:eastAsia="ko-KR"/>
        </w:rPr>
        <w:t>도포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</w:t>
      </w:r>
    </w:p>
    <w:p w14:paraId="0706900F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lastRenderedPageBreak/>
        <w:t xml:space="preserve">- </w:t>
      </w:r>
      <w:r w:rsidRPr="00F5044F">
        <w:rPr>
          <w:lang w:eastAsia="ko-KR"/>
        </w:rPr>
        <w:t>고데를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사용하여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벽돌타일면에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두께</w:t>
      </w:r>
      <w:r w:rsidRPr="00F5044F">
        <w:rPr>
          <w:lang w:eastAsia="ko-KR"/>
        </w:rPr>
        <w:t xml:space="preserve"> 2~3mm</w:t>
      </w:r>
      <w:r w:rsidRPr="00F5044F">
        <w:rPr>
          <w:lang w:eastAsia="ko-KR"/>
        </w:rPr>
        <w:t>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균일하게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도포한다</w:t>
      </w:r>
      <w:r w:rsidRPr="00F5044F">
        <w:rPr>
          <w:lang w:eastAsia="ko-KR"/>
        </w:rPr>
        <w:t>.</w:t>
      </w:r>
    </w:p>
    <w:p w14:paraId="21D141A7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</w:t>
      </w:r>
      <w:r w:rsidRPr="00F5044F">
        <w:rPr>
          <w:lang w:eastAsia="ko-KR"/>
        </w:rPr>
        <w:t xml:space="preserve">, </w:t>
      </w:r>
      <w:proofErr w:type="spellStart"/>
      <w:r w:rsidRPr="00F5044F">
        <w:rPr>
          <w:lang w:eastAsia="ko-KR"/>
        </w:rPr>
        <w:t>접착면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전체에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골고루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도포되었는지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확인하고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겉마름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</w:t>
      </w:r>
      <w:r w:rsidRPr="00F5044F">
        <w:rPr>
          <w:lang w:eastAsia="ko-KR"/>
        </w:rPr>
        <w:t>(</w:t>
      </w:r>
      <w:r w:rsidRPr="00F5044F">
        <w:rPr>
          <w:lang w:eastAsia="ko-KR"/>
        </w:rPr>
        <w:t>약</w:t>
      </w:r>
      <w:r w:rsidRPr="00F5044F">
        <w:rPr>
          <w:lang w:eastAsia="ko-KR"/>
        </w:rPr>
        <w:t xml:space="preserve"> 20</w:t>
      </w:r>
      <w:r w:rsidRPr="00F5044F">
        <w:rPr>
          <w:lang w:eastAsia="ko-KR"/>
        </w:rPr>
        <w:t>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이내</w:t>
      </w:r>
      <w:r w:rsidRPr="00F5044F">
        <w:rPr>
          <w:lang w:eastAsia="ko-KR"/>
        </w:rPr>
        <w:t>)</w:t>
      </w:r>
      <w:r w:rsidRPr="00F5044F">
        <w:rPr>
          <w:lang w:eastAsia="ko-KR"/>
        </w:rPr>
        <w:t>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73D071F7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단열재의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타일부착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홈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타공홈에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맞춰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압착하며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전체면에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접착제가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밀착되도록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1EB109D1" w14:textId="21275501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proofErr w:type="spellStart"/>
      <w:r w:rsidRPr="00F5044F">
        <w:rPr>
          <w:lang w:eastAsia="ko-KR"/>
        </w:rPr>
        <w:t>줄눈은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타일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후</w:t>
      </w:r>
      <w:r w:rsidRPr="00F5044F">
        <w:rPr>
          <w:lang w:eastAsia="ko-KR"/>
        </w:rPr>
        <w:t xml:space="preserve"> 24~72</w:t>
      </w:r>
      <w:r w:rsidRPr="00F5044F">
        <w:rPr>
          <w:lang w:eastAsia="ko-KR"/>
        </w:rPr>
        <w:t>시간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시멘트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줄눈을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15</w:t>
      </w: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 xml:space="preserve">m </w:t>
      </w:r>
      <w:r>
        <w:rPr>
          <w:rFonts w:eastAsia="맑은 고딕" w:hint="eastAsia"/>
          <w:lang w:eastAsia="ko-KR"/>
        </w:rPr>
        <w:t>간격으로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사용해야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08D25EC9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3.4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조건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제한</w:t>
      </w:r>
    </w:p>
    <w:p w14:paraId="098AFFEB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외기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온도</w:t>
      </w:r>
      <w:r w:rsidRPr="00F5044F">
        <w:rPr>
          <w:lang w:eastAsia="ko-KR"/>
        </w:rPr>
        <w:t xml:space="preserve"> 5℃ </w:t>
      </w:r>
      <w:r w:rsidRPr="00F5044F">
        <w:rPr>
          <w:lang w:eastAsia="ko-KR"/>
        </w:rPr>
        <w:t>미만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또는</w:t>
      </w:r>
      <w:r w:rsidRPr="00F5044F">
        <w:rPr>
          <w:lang w:eastAsia="ko-KR"/>
        </w:rPr>
        <w:t xml:space="preserve"> 35℃ </w:t>
      </w:r>
      <w:r w:rsidRPr="00F5044F">
        <w:rPr>
          <w:lang w:eastAsia="ko-KR"/>
        </w:rPr>
        <w:t>이상에서는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피하고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우천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직사광선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하에서는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시공하지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않는다</w:t>
      </w:r>
      <w:r w:rsidRPr="00F5044F">
        <w:rPr>
          <w:lang w:eastAsia="ko-KR"/>
        </w:rPr>
        <w:t>.</w:t>
      </w:r>
    </w:p>
    <w:p w14:paraId="34888502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목재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철판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마그</w:t>
      </w:r>
      <w:r w:rsidRPr="00F5044F">
        <w:rPr>
          <w:lang w:eastAsia="ko-KR"/>
        </w:rPr>
        <w:t>네슘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보드</w:t>
      </w:r>
      <w:r w:rsidRPr="00F5044F">
        <w:rPr>
          <w:lang w:eastAsia="ko-KR"/>
        </w:rPr>
        <w:t xml:space="preserve">, OSB, </w:t>
      </w:r>
      <w:r w:rsidRPr="00F5044F">
        <w:rPr>
          <w:lang w:eastAsia="ko-KR"/>
        </w:rPr>
        <w:t>플라스틱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등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비흡수성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표면에는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부착하지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않는다</w:t>
      </w:r>
      <w:r w:rsidRPr="00F5044F">
        <w:rPr>
          <w:lang w:eastAsia="ko-KR"/>
        </w:rPr>
        <w:t>.</w:t>
      </w:r>
    </w:p>
    <w:p w14:paraId="74635EC3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신축이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예상되는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부위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코너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개구부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주위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등은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반드시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탄성줄눈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처리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별도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이음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시공을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한다</w:t>
      </w:r>
      <w:r w:rsidRPr="00F5044F">
        <w:rPr>
          <w:lang w:eastAsia="ko-KR"/>
        </w:rPr>
        <w:t>.</w:t>
      </w:r>
    </w:p>
    <w:p w14:paraId="23375228" w14:textId="77777777" w:rsidR="00F238E9" w:rsidRPr="00F5044F" w:rsidRDefault="00F5044F">
      <w:pPr>
        <w:pStyle w:val="1"/>
        <w:rPr>
          <w:color w:val="auto"/>
          <w:lang w:eastAsia="ko-KR"/>
        </w:rPr>
      </w:pPr>
      <w:r w:rsidRPr="00F5044F">
        <w:rPr>
          <w:color w:val="auto"/>
          <w:lang w:eastAsia="ko-KR"/>
        </w:rPr>
        <w:t>4</w:t>
      </w:r>
      <w:r w:rsidRPr="00F5044F">
        <w:rPr>
          <w:color w:val="auto"/>
          <w:lang w:eastAsia="ko-KR"/>
        </w:rPr>
        <w:t>장</w:t>
      </w:r>
      <w:r w:rsidRPr="00F5044F">
        <w:rPr>
          <w:color w:val="auto"/>
          <w:lang w:eastAsia="ko-KR"/>
        </w:rPr>
        <w:t xml:space="preserve">. </w:t>
      </w:r>
      <w:r w:rsidRPr="00F5044F">
        <w:rPr>
          <w:color w:val="auto"/>
          <w:lang w:eastAsia="ko-KR"/>
        </w:rPr>
        <w:t>품질관리</w:t>
      </w:r>
      <w:r w:rsidRPr="00F5044F">
        <w:rPr>
          <w:color w:val="auto"/>
          <w:lang w:eastAsia="ko-KR"/>
        </w:rPr>
        <w:t xml:space="preserve"> </w:t>
      </w:r>
      <w:r w:rsidRPr="00F5044F">
        <w:rPr>
          <w:color w:val="auto"/>
          <w:lang w:eastAsia="ko-KR"/>
        </w:rPr>
        <w:t>및</w:t>
      </w:r>
      <w:r w:rsidRPr="00F5044F">
        <w:rPr>
          <w:color w:val="auto"/>
          <w:lang w:eastAsia="ko-KR"/>
        </w:rPr>
        <w:t xml:space="preserve"> </w:t>
      </w:r>
      <w:r w:rsidRPr="00F5044F">
        <w:rPr>
          <w:color w:val="auto"/>
          <w:lang w:eastAsia="ko-KR"/>
        </w:rPr>
        <w:t>안전</w:t>
      </w:r>
    </w:p>
    <w:p w14:paraId="1C5790FD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전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예정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부위에서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부착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테스트</w:t>
      </w:r>
      <w:r w:rsidRPr="00F5044F">
        <w:rPr>
          <w:lang w:eastAsia="ko-KR"/>
        </w:rPr>
        <w:t xml:space="preserve">(1m² </w:t>
      </w:r>
      <w:r w:rsidRPr="00F5044F">
        <w:rPr>
          <w:lang w:eastAsia="ko-KR"/>
        </w:rPr>
        <w:t>기준</w:t>
      </w:r>
      <w:r w:rsidRPr="00F5044F">
        <w:rPr>
          <w:lang w:eastAsia="ko-KR"/>
        </w:rPr>
        <w:t>)</w:t>
      </w:r>
      <w:r w:rsidRPr="00F5044F">
        <w:rPr>
          <w:lang w:eastAsia="ko-KR"/>
        </w:rPr>
        <w:t>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수행하여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접착력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표면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상태를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확인한다</w:t>
      </w:r>
      <w:r w:rsidRPr="00F5044F">
        <w:rPr>
          <w:lang w:eastAsia="ko-KR"/>
        </w:rPr>
        <w:t>.</w:t>
      </w:r>
    </w:p>
    <w:p w14:paraId="6662062F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시공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후에는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기준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이상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접착강도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확보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여부를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검토하기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위해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필요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현장</w:t>
      </w:r>
      <w:r w:rsidRPr="00F5044F">
        <w:rPr>
          <w:lang w:eastAsia="ko-KR"/>
        </w:rPr>
        <w:t xml:space="preserve"> </w:t>
      </w:r>
      <w:proofErr w:type="spellStart"/>
      <w:r w:rsidRPr="00F5044F">
        <w:rPr>
          <w:lang w:eastAsia="ko-KR"/>
        </w:rPr>
        <w:t>인발</w:t>
      </w:r>
      <w:proofErr w:type="spellEnd"/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시험을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실시한다</w:t>
      </w:r>
      <w:r w:rsidRPr="00F5044F">
        <w:rPr>
          <w:lang w:eastAsia="ko-KR"/>
        </w:rPr>
        <w:t>.</w:t>
      </w:r>
    </w:p>
    <w:p w14:paraId="599435D4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작업자는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보호장비</w:t>
      </w:r>
      <w:r w:rsidRPr="00F5044F">
        <w:rPr>
          <w:lang w:eastAsia="ko-KR"/>
        </w:rPr>
        <w:t>(</w:t>
      </w:r>
      <w:r w:rsidRPr="00F5044F">
        <w:rPr>
          <w:lang w:eastAsia="ko-KR"/>
        </w:rPr>
        <w:t>마스크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장갑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보안경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등</w:t>
      </w:r>
      <w:r w:rsidRPr="00F5044F">
        <w:rPr>
          <w:lang w:eastAsia="ko-KR"/>
        </w:rPr>
        <w:t>)</w:t>
      </w:r>
      <w:r w:rsidRPr="00F5044F">
        <w:rPr>
          <w:lang w:eastAsia="ko-KR"/>
        </w:rPr>
        <w:t>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착용하며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분진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및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시멘트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성분으로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인한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자극성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물질에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주의한다</w:t>
      </w:r>
      <w:r w:rsidRPr="00F5044F">
        <w:rPr>
          <w:lang w:eastAsia="ko-KR"/>
        </w:rPr>
        <w:t>.</w:t>
      </w:r>
    </w:p>
    <w:p w14:paraId="25E1F06A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피부나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눈에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접촉된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경우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즉시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다량의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물로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세척하고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이상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증상이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지속될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경우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의사의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진료를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받는다</w:t>
      </w:r>
      <w:r w:rsidRPr="00F5044F">
        <w:rPr>
          <w:lang w:eastAsia="ko-KR"/>
        </w:rPr>
        <w:t>.</w:t>
      </w:r>
    </w:p>
    <w:p w14:paraId="67D0E9A6" w14:textId="77777777" w:rsidR="00F238E9" w:rsidRPr="00F5044F" w:rsidRDefault="00F5044F">
      <w:pPr>
        <w:rPr>
          <w:lang w:eastAsia="ko-KR"/>
        </w:rPr>
      </w:pPr>
      <w:r w:rsidRPr="00F5044F">
        <w:rPr>
          <w:lang w:eastAsia="ko-KR"/>
        </w:rPr>
        <w:t xml:space="preserve">- </w:t>
      </w:r>
      <w:r w:rsidRPr="00F5044F">
        <w:rPr>
          <w:lang w:eastAsia="ko-KR"/>
        </w:rPr>
        <w:t>제품은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수분을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피하고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직사광선이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닿지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서늘한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장소에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밀봉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보관하며</w:t>
      </w:r>
      <w:r w:rsidRPr="00F5044F">
        <w:rPr>
          <w:lang w:eastAsia="ko-KR"/>
        </w:rPr>
        <w:t xml:space="preserve">, </w:t>
      </w:r>
      <w:r w:rsidRPr="00F5044F">
        <w:rPr>
          <w:lang w:eastAsia="ko-KR"/>
        </w:rPr>
        <w:t>어린이의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손이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닿지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않는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곳에</w:t>
      </w:r>
      <w:r w:rsidRPr="00F5044F">
        <w:rPr>
          <w:lang w:eastAsia="ko-KR"/>
        </w:rPr>
        <w:t xml:space="preserve"> </w:t>
      </w:r>
      <w:r w:rsidRPr="00F5044F">
        <w:rPr>
          <w:lang w:eastAsia="ko-KR"/>
        </w:rPr>
        <w:t>보관한다</w:t>
      </w:r>
      <w:r w:rsidRPr="00F5044F">
        <w:rPr>
          <w:lang w:eastAsia="ko-KR"/>
        </w:rPr>
        <w:t>.</w:t>
      </w:r>
    </w:p>
    <w:sectPr w:rsidR="00F238E9" w:rsidRPr="00F5044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238E9"/>
    <w:rsid w:val="00F504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DBEFB1"/>
  <w14:defaultImageDpi w14:val="300"/>
  <w15:docId w15:val="{152B2F17-D081-4218-979A-F1FD4BD3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맑은 고딕" w:hAnsi="맑은 고딕"/>
      <w:sz w:val="21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pc</cp:lastModifiedBy>
  <cp:revision>2</cp:revision>
  <dcterms:created xsi:type="dcterms:W3CDTF">2013-12-23T23:15:00Z</dcterms:created>
  <dcterms:modified xsi:type="dcterms:W3CDTF">2025-04-17T04:29:00Z</dcterms:modified>
  <cp:category/>
</cp:coreProperties>
</file>